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DF009" w14:textId="77777777" w:rsidR="003C2CC7" w:rsidRPr="003C2CC7" w:rsidRDefault="003C2CC7" w:rsidP="003C2CC7"/>
    <w:p w14:paraId="381B22F8" w14:textId="5873CA94" w:rsidR="00117B52" w:rsidRDefault="00F274C7">
      <w:pPr>
        <w:pStyle w:val="Kop1"/>
      </w:pPr>
      <w:proofErr w:type="spellStart"/>
      <w:r>
        <w:t>Bijlage</w:t>
      </w:r>
      <w:proofErr w:type="spellEnd"/>
      <w:r>
        <w:t xml:space="preserve"> 3: </w:t>
      </w:r>
      <w:proofErr w:type="spellStart"/>
      <w:r>
        <w:t>Inschrijfformulier</w:t>
      </w:r>
      <w:proofErr w:type="spellEnd"/>
    </w:p>
    <w:p w14:paraId="6D699E97" w14:textId="77777777" w:rsidR="003C2CC7" w:rsidRPr="003C2CC7" w:rsidRDefault="003C2CC7" w:rsidP="003C2CC7">
      <w:pPr>
        <w:pStyle w:val="Geenafstand"/>
      </w:pPr>
    </w:p>
    <w:p w14:paraId="702DBF3B" w14:textId="59029F58" w:rsidR="003C2CC7" w:rsidRDefault="00F274C7">
      <w:proofErr w:type="spellStart"/>
      <w:r>
        <w:t>Inschrijfformulier</w:t>
      </w:r>
      <w:proofErr w:type="spellEnd"/>
      <w:r>
        <w:t xml:space="preserve"> </w:t>
      </w:r>
      <w:proofErr w:type="spellStart"/>
      <w:r>
        <w:t>voor</w:t>
      </w:r>
      <w:proofErr w:type="spellEnd"/>
      <w:r>
        <w:t xml:space="preserve"> de </w:t>
      </w:r>
      <w:proofErr w:type="spellStart"/>
      <w:r>
        <w:t>Selectieprocedure</w:t>
      </w:r>
      <w:proofErr w:type="spellEnd"/>
      <w:r w:rsidR="003C2CC7">
        <w:t xml:space="preserve"> 9 </w:t>
      </w:r>
      <w:proofErr w:type="spellStart"/>
      <w:r w:rsidR="003C2CC7">
        <w:t>drie-onder-een-kap</w:t>
      </w:r>
      <w:proofErr w:type="spellEnd"/>
      <w:r w:rsidR="003C2CC7">
        <w:t xml:space="preserve"> </w:t>
      </w:r>
      <w:proofErr w:type="spellStart"/>
      <w:r w:rsidR="003C2CC7">
        <w:t>woningen</w:t>
      </w:r>
      <w:proofErr w:type="spellEnd"/>
      <w:r w:rsidR="003C2CC7">
        <w:t xml:space="preserve"> in De Eide, </w:t>
      </w:r>
      <w:proofErr w:type="spellStart"/>
      <w:r w:rsidR="003C2CC7">
        <w:t>Tjalleberd</w:t>
      </w:r>
      <w:proofErr w:type="spellEnd"/>
      <w:r>
        <w:br/>
      </w:r>
      <w:r>
        <w:br/>
        <w:t xml:space="preserve">Met </w:t>
      </w:r>
      <w:proofErr w:type="spellStart"/>
      <w:r>
        <w:t>dit</w:t>
      </w:r>
      <w:proofErr w:type="spellEnd"/>
      <w:r>
        <w:t xml:space="preserve"> </w:t>
      </w:r>
      <w:proofErr w:type="spellStart"/>
      <w:r>
        <w:t>formulier</w:t>
      </w:r>
      <w:proofErr w:type="spellEnd"/>
      <w:r>
        <w:t xml:space="preserve"> schrijft u zich in voor de selectieprocedure. Gelieve alle gevraagde informatie volledig en correct in te </w:t>
      </w:r>
      <w:proofErr w:type="spellStart"/>
      <w:r>
        <w:t>vullen</w:t>
      </w:r>
      <w:proofErr w:type="spellEnd"/>
      <w:r>
        <w:t>.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780"/>
      </w:tblGrid>
      <w:tr w:rsidR="003C2CC7" w:rsidRPr="003C2CC7" w14:paraId="2396828B" w14:textId="77777777" w:rsidTr="003C2CC7">
        <w:tc>
          <w:tcPr>
            <w:tcW w:w="8780" w:type="dxa"/>
          </w:tcPr>
          <w:p w14:paraId="3A9E62C7" w14:textId="69402EE7" w:rsidR="003C2CC7" w:rsidRDefault="003C2CC7" w:rsidP="003C2CC7">
            <w:pPr>
              <w:pStyle w:val="Kop2"/>
              <w:numPr>
                <w:ilvl w:val="0"/>
                <w:numId w:val="10"/>
              </w:numPr>
            </w:pPr>
            <w:proofErr w:type="spellStart"/>
            <w:r w:rsidRPr="003C2CC7">
              <w:t>Gegevens</w:t>
            </w:r>
            <w:proofErr w:type="spellEnd"/>
            <w:r w:rsidRPr="003C2CC7">
              <w:t xml:space="preserve"> </w:t>
            </w:r>
            <w:proofErr w:type="spellStart"/>
            <w:r w:rsidRPr="003C2CC7">
              <w:t>Inschrijver</w:t>
            </w:r>
            <w:proofErr w:type="spellEnd"/>
          </w:p>
          <w:p w14:paraId="2BA2E777" w14:textId="77777777" w:rsidR="003C2CC7" w:rsidRPr="003C2CC7" w:rsidRDefault="003C2CC7" w:rsidP="003C2CC7"/>
        </w:tc>
      </w:tr>
      <w:tr w:rsidR="003C2CC7" w:rsidRPr="003C2CC7" w14:paraId="01E2ED58" w14:textId="77777777" w:rsidTr="003C2CC7">
        <w:tc>
          <w:tcPr>
            <w:tcW w:w="8780" w:type="dxa"/>
          </w:tcPr>
          <w:p w14:paraId="5A38C4E7" w14:textId="6A837A30" w:rsidR="003C2CC7" w:rsidRDefault="003C2CC7" w:rsidP="006A1CCA">
            <w:r w:rsidRPr="003C2CC7">
              <w:t xml:space="preserve">- Naam </w:t>
            </w:r>
            <w:proofErr w:type="spellStart"/>
            <w:r w:rsidRPr="003C2CC7">
              <w:t>organisatie</w:t>
            </w:r>
            <w:proofErr w:type="spellEnd"/>
            <w:r>
              <w:t>:</w:t>
            </w:r>
          </w:p>
          <w:p w14:paraId="601ADED1" w14:textId="3D60C446" w:rsidR="003C2CC7" w:rsidRPr="003C2CC7" w:rsidRDefault="003C2CC7" w:rsidP="006A1CCA"/>
        </w:tc>
      </w:tr>
      <w:tr w:rsidR="003C2CC7" w:rsidRPr="003C2CC7" w14:paraId="203D2B88" w14:textId="77777777" w:rsidTr="003C2CC7">
        <w:tc>
          <w:tcPr>
            <w:tcW w:w="8780" w:type="dxa"/>
          </w:tcPr>
          <w:p w14:paraId="79B7EE48" w14:textId="07B98913" w:rsidR="003C2CC7" w:rsidRPr="003C2CC7" w:rsidRDefault="003C2CC7" w:rsidP="006A1CCA">
            <w:r w:rsidRPr="003C2CC7">
              <w:t>- Adres:</w:t>
            </w:r>
            <w:r w:rsidRPr="003C2CC7">
              <w:br/>
              <w:t xml:space="preserve"> </w:t>
            </w:r>
          </w:p>
        </w:tc>
      </w:tr>
      <w:tr w:rsidR="003C2CC7" w:rsidRPr="003C2CC7" w14:paraId="720F7BCC" w14:textId="77777777" w:rsidTr="003C2CC7">
        <w:tc>
          <w:tcPr>
            <w:tcW w:w="8780" w:type="dxa"/>
          </w:tcPr>
          <w:p w14:paraId="65BBD60C" w14:textId="6D8AFA84" w:rsidR="003C2CC7" w:rsidRPr="003C2CC7" w:rsidRDefault="003C2CC7" w:rsidP="006A1CCA">
            <w:r w:rsidRPr="003C2CC7">
              <w:t>- Postcode en plaats:</w:t>
            </w:r>
            <w:r w:rsidRPr="003C2CC7">
              <w:br/>
              <w:t xml:space="preserve">  </w:t>
            </w:r>
          </w:p>
        </w:tc>
      </w:tr>
      <w:tr w:rsidR="003C2CC7" w:rsidRPr="003C2CC7" w14:paraId="32952B8D" w14:textId="77777777" w:rsidTr="003C2CC7">
        <w:tc>
          <w:tcPr>
            <w:tcW w:w="8780" w:type="dxa"/>
          </w:tcPr>
          <w:p w14:paraId="570D4176" w14:textId="1F5A7D70" w:rsidR="003C2CC7" w:rsidRPr="003C2CC7" w:rsidRDefault="003C2CC7" w:rsidP="006A1CCA">
            <w:r w:rsidRPr="003C2CC7">
              <w:t>- Telefoonnummer:</w:t>
            </w:r>
            <w:r w:rsidRPr="003C2CC7">
              <w:br/>
              <w:t xml:space="preserve">  </w:t>
            </w:r>
          </w:p>
        </w:tc>
      </w:tr>
      <w:tr w:rsidR="003C2CC7" w:rsidRPr="003C2CC7" w14:paraId="6E450C75" w14:textId="77777777" w:rsidTr="003C2CC7">
        <w:tc>
          <w:tcPr>
            <w:tcW w:w="8780" w:type="dxa"/>
          </w:tcPr>
          <w:p w14:paraId="1FB49857" w14:textId="28AF3786" w:rsidR="003C2CC7" w:rsidRPr="003C2CC7" w:rsidRDefault="003C2CC7" w:rsidP="006A1CCA">
            <w:r w:rsidRPr="003C2CC7">
              <w:t>- E-mailadres:</w:t>
            </w:r>
            <w:r w:rsidRPr="003C2CC7">
              <w:br/>
              <w:t xml:space="preserve"> </w:t>
            </w:r>
          </w:p>
        </w:tc>
      </w:tr>
    </w:tbl>
    <w:p w14:paraId="3C0EFC48" w14:textId="77777777" w:rsidR="003C2CC7" w:rsidRPr="003C2CC7" w:rsidRDefault="003C2CC7">
      <w:pPr>
        <w:pStyle w:val="Kop2"/>
        <w:rPr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780"/>
      </w:tblGrid>
      <w:tr w:rsidR="003C2CC7" w:rsidRPr="003C2CC7" w14:paraId="61E71E26" w14:textId="77777777" w:rsidTr="003C2CC7">
        <w:tc>
          <w:tcPr>
            <w:tcW w:w="8780" w:type="dxa"/>
          </w:tcPr>
          <w:p w14:paraId="79F9094F" w14:textId="77777777" w:rsidR="003C2CC7" w:rsidRPr="003C2CC7" w:rsidRDefault="003C2CC7" w:rsidP="00474923">
            <w:pPr>
              <w:pStyle w:val="Kop2"/>
            </w:pPr>
            <w:r w:rsidRPr="003C2CC7">
              <w:t xml:space="preserve">2. </w:t>
            </w:r>
            <w:proofErr w:type="spellStart"/>
            <w:r w:rsidRPr="003C2CC7">
              <w:t>Inschrijfprijs</w:t>
            </w:r>
            <w:proofErr w:type="spellEnd"/>
          </w:p>
        </w:tc>
      </w:tr>
      <w:tr w:rsidR="003C2CC7" w:rsidRPr="003C2CC7" w14:paraId="147F48D7" w14:textId="77777777" w:rsidTr="003C2CC7">
        <w:tc>
          <w:tcPr>
            <w:tcW w:w="8780" w:type="dxa"/>
          </w:tcPr>
          <w:p w14:paraId="346CC83A" w14:textId="71622EA8" w:rsidR="003C2CC7" w:rsidRDefault="003C2CC7" w:rsidP="00474923">
            <w:r w:rsidRPr="003C2CC7">
              <w:t xml:space="preserve">- Vrij op naam </w:t>
            </w:r>
            <w:proofErr w:type="spellStart"/>
            <w:r w:rsidRPr="003C2CC7">
              <w:t>prijs</w:t>
            </w:r>
            <w:proofErr w:type="spellEnd"/>
            <w:r w:rsidRPr="003C2CC7">
              <w:t xml:space="preserve"> (</w:t>
            </w:r>
            <w:proofErr w:type="spellStart"/>
            <w:r w:rsidRPr="003C2CC7">
              <w:t>inschrijfprijs</w:t>
            </w:r>
            <w:proofErr w:type="spellEnd"/>
            <w:r w:rsidRPr="003C2CC7">
              <w:t>):</w:t>
            </w:r>
            <w:r>
              <w:t xml:space="preserve"> </w:t>
            </w:r>
          </w:p>
          <w:p w14:paraId="2B8D938C" w14:textId="77777777" w:rsidR="003C2CC7" w:rsidRDefault="003C2CC7" w:rsidP="00474923"/>
          <w:p w14:paraId="7A7C7AC8" w14:textId="4E19AEC7" w:rsidR="003C2CC7" w:rsidRPr="003C2CC7" w:rsidRDefault="003C2CC7" w:rsidP="00474923"/>
        </w:tc>
      </w:tr>
    </w:tbl>
    <w:p w14:paraId="2F722AD4" w14:textId="77777777" w:rsidR="003C2CC7" w:rsidRPr="003C2CC7" w:rsidRDefault="003C2CC7" w:rsidP="003C2CC7">
      <w:pPr>
        <w:rPr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780"/>
      </w:tblGrid>
      <w:tr w:rsidR="003C2CC7" w:rsidRPr="003C2CC7" w14:paraId="0F57D4A7" w14:textId="77777777" w:rsidTr="003C2CC7">
        <w:tc>
          <w:tcPr>
            <w:tcW w:w="8780" w:type="dxa"/>
          </w:tcPr>
          <w:p w14:paraId="08005209" w14:textId="77777777" w:rsidR="003C2CC7" w:rsidRPr="003C2CC7" w:rsidRDefault="003C2CC7" w:rsidP="00BD2F80">
            <w:pPr>
              <w:pStyle w:val="Kop2"/>
            </w:pPr>
            <w:r w:rsidRPr="003C2CC7">
              <w:t xml:space="preserve">3. </w:t>
            </w:r>
            <w:proofErr w:type="spellStart"/>
            <w:r w:rsidRPr="003C2CC7">
              <w:t>Ondertekening</w:t>
            </w:r>
            <w:proofErr w:type="spellEnd"/>
          </w:p>
        </w:tc>
      </w:tr>
      <w:tr w:rsidR="003C2CC7" w:rsidRPr="003C2CC7" w14:paraId="1F2496E7" w14:textId="77777777" w:rsidTr="003C2CC7">
        <w:tc>
          <w:tcPr>
            <w:tcW w:w="8780" w:type="dxa"/>
          </w:tcPr>
          <w:p w14:paraId="53AC9845" w14:textId="77777777" w:rsidR="003C2CC7" w:rsidRDefault="003C2CC7" w:rsidP="00BD2F80">
            <w:r w:rsidRPr="003C2CC7">
              <w:t xml:space="preserve">- Naam </w:t>
            </w:r>
            <w:proofErr w:type="spellStart"/>
            <w:r w:rsidRPr="003C2CC7">
              <w:t>ondertekenaar</w:t>
            </w:r>
            <w:proofErr w:type="spellEnd"/>
            <w:r w:rsidRPr="003C2CC7">
              <w:t>:</w:t>
            </w:r>
          </w:p>
          <w:p w14:paraId="3785B2AE" w14:textId="2FB48DE1" w:rsidR="003C2CC7" w:rsidRPr="003C2CC7" w:rsidRDefault="003C2CC7" w:rsidP="00BD2F80"/>
        </w:tc>
      </w:tr>
      <w:tr w:rsidR="003C2CC7" w:rsidRPr="003C2CC7" w14:paraId="6439EB4C" w14:textId="77777777" w:rsidTr="003C2CC7">
        <w:tc>
          <w:tcPr>
            <w:tcW w:w="8780" w:type="dxa"/>
          </w:tcPr>
          <w:p w14:paraId="1CDBEE25" w14:textId="77777777" w:rsidR="003C2CC7" w:rsidRDefault="003C2CC7" w:rsidP="00BD2F80">
            <w:r w:rsidRPr="003C2CC7">
              <w:t xml:space="preserve">- </w:t>
            </w:r>
            <w:proofErr w:type="spellStart"/>
            <w:r w:rsidRPr="003C2CC7">
              <w:t>Functie</w:t>
            </w:r>
            <w:proofErr w:type="spellEnd"/>
            <w:r w:rsidRPr="003C2CC7">
              <w:t>:</w:t>
            </w:r>
          </w:p>
          <w:p w14:paraId="59BDDFA7" w14:textId="7DBADE99" w:rsidR="003C2CC7" w:rsidRPr="003C2CC7" w:rsidRDefault="003C2CC7" w:rsidP="00BD2F80"/>
        </w:tc>
      </w:tr>
      <w:tr w:rsidR="003C2CC7" w:rsidRPr="003C2CC7" w14:paraId="58D82C92" w14:textId="77777777" w:rsidTr="003C2CC7">
        <w:tc>
          <w:tcPr>
            <w:tcW w:w="8780" w:type="dxa"/>
          </w:tcPr>
          <w:p w14:paraId="38E8B87F" w14:textId="7B893123" w:rsidR="003C2CC7" w:rsidRDefault="003C2CC7" w:rsidP="00BD2F80">
            <w:r w:rsidRPr="003C2CC7">
              <w:t>- Datum:</w:t>
            </w:r>
          </w:p>
          <w:p w14:paraId="1D04B673" w14:textId="41BFE58D" w:rsidR="003C2CC7" w:rsidRPr="003C2CC7" w:rsidRDefault="003C2CC7" w:rsidP="00BD2F80"/>
        </w:tc>
      </w:tr>
      <w:tr w:rsidR="003C2CC7" w14:paraId="50B7D835" w14:textId="77777777" w:rsidTr="003C2CC7">
        <w:tc>
          <w:tcPr>
            <w:tcW w:w="8780" w:type="dxa"/>
          </w:tcPr>
          <w:p w14:paraId="7758E204" w14:textId="77777777" w:rsidR="003C2CC7" w:rsidRDefault="003C2CC7" w:rsidP="00BD2F80">
            <w:r w:rsidRPr="003C2CC7">
              <w:t xml:space="preserve">- </w:t>
            </w:r>
            <w:proofErr w:type="spellStart"/>
            <w:r w:rsidRPr="003C2CC7">
              <w:t>Handtekening</w:t>
            </w:r>
            <w:proofErr w:type="spellEnd"/>
            <w:r w:rsidRPr="003C2CC7">
              <w:t>:</w:t>
            </w:r>
          </w:p>
          <w:p w14:paraId="7832D239" w14:textId="27E3A9FE" w:rsidR="003C2CC7" w:rsidRDefault="003C2CC7" w:rsidP="00BD2F80">
            <w:r w:rsidRPr="003C2CC7">
              <w:br/>
            </w:r>
          </w:p>
        </w:tc>
      </w:tr>
    </w:tbl>
    <w:p w14:paraId="19B02A30" w14:textId="76F09E93" w:rsidR="00117B52" w:rsidRDefault="00F274C7">
      <w:r>
        <w:br/>
        <w:t xml:space="preserve">*Gelieve dit formulier volledig in te vullen en tijdig in te leveren volgens de voorwaarden van de </w:t>
      </w:r>
      <w:proofErr w:type="gramStart"/>
      <w:r>
        <w:t>selectieprocedure.*</w:t>
      </w:r>
      <w:proofErr w:type="gramEnd"/>
    </w:p>
    <w:sectPr w:rsidR="00117B52" w:rsidSect="00034616">
      <w:headerReference w:type="defaul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399A1" w14:textId="77777777" w:rsidR="003C2CC7" w:rsidRDefault="003C2CC7" w:rsidP="003C2CC7">
      <w:pPr>
        <w:spacing w:after="0" w:line="240" w:lineRule="auto"/>
      </w:pPr>
      <w:r>
        <w:separator/>
      </w:r>
    </w:p>
  </w:endnote>
  <w:endnote w:type="continuationSeparator" w:id="0">
    <w:p w14:paraId="0CEE4ADD" w14:textId="77777777" w:rsidR="003C2CC7" w:rsidRDefault="003C2CC7" w:rsidP="003C2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04E3F" w14:textId="77777777" w:rsidR="003C2CC7" w:rsidRDefault="003C2CC7" w:rsidP="003C2CC7">
      <w:pPr>
        <w:spacing w:after="0" w:line="240" w:lineRule="auto"/>
      </w:pPr>
      <w:r>
        <w:separator/>
      </w:r>
    </w:p>
  </w:footnote>
  <w:footnote w:type="continuationSeparator" w:id="0">
    <w:p w14:paraId="3AB175AB" w14:textId="77777777" w:rsidR="003C2CC7" w:rsidRDefault="003C2CC7" w:rsidP="003C2C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13049" w14:textId="4C65F224" w:rsidR="003C2CC7" w:rsidRDefault="003C2CC7" w:rsidP="003C2CC7">
    <w:pPr>
      <w:pStyle w:val="Koptekst"/>
      <w:tabs>
        <w:tab w:val="clear" w:pos="4680"/>
        <w:tab w:val="clear" w:pos="9360"/>
        <w:tab w:val="center" w:pos="4320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0021D929" wp14:editId="251700EF">
          <wp:simplePos x="0" y="0"/>
          <wp:positionH relativeFrom="column">
            <wp:posOffset>-1143000</wp:posOffset>
          </wp:positionH>
          <wp:positionV relativeFrom="page">
            <wp:posOffset>0</wp:posOffset>
          </wp:positionV>
          <wp:extent cx="7764780" cy="10704830"/>
          <wp:effectExtent l="0" t="0" r="7620" b="1270"/>
          <wp:wrapNone/>
          <wp:docPr id="1033174667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64780" cy="10704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jstnummeri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jstnummeri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jstopsomtek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jstopsomtek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73821D49"/>
    <w:multiLevelType w:val="hybridMultilevel"/>
    <w:tmpl w:val="FBF6B9B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4756944">
    <w:abstractNumId w:val="8"/>
  </w:num>
  <w:num w:numId="2" w16cid:durableId="269514846">
    <w:abstractNumId w:val="6"/>
  </w:num>
  <w:num w:numId="3" w16cid:durableId="1211504208">
    <w:abstractNumId w:val="5"/>
  </w:num>
  <w:num w:numId="4" w16cid:durableId="214050685">
    <w:abstractNumId w:val="4"/>
  </w:num>
  <w:num w:numId="5" w16cid:durableId="899756150">
    <w:abstractNumId w:val="7"/>
  </w:num>
  <w:num w:numId="6" w16cid:durableId="235366048">
    <w:abstractNumId w:val="3"/>
  </w:num>
  <w:num w:numId="7" w16cid:durableId="1375958279">
    <w:abstractNumId w:val="2"/>
  </w:num>
  <w:num w:numId="8" w16cid:durableId="1536691820">
    <w:abstractNumId w:val="1"/>
  </w:num>
  <w:num w:numId="9" w16cid:durableId="341326528">
    <w:abstractNumId w:val="0"/>
  </w:num>
  <w:num w:numId="10" w16cid:durableId="13082428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17B52"/>
    <w:rsid w:val="0015074B"/>
    <w:rsid w:val="0029639D"/>
    <w:rsid w:val="00326F90"/>
    <w:rsid w:val="003C2CC7"/>
    <w:rsid w:val="009A5670"/>
    <w:rsid w:val="00AA1D8D"/>
    <w:rsid w:val="00B47730"/>
    <w:rsid w:val="00CB0664"/>
    <w:rsid w:val="00F274C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717BFBF0"/>
  <w14:defaultImageDpi w14:val="300"/>
  <w15:docId w15:val="{EF181106-CAA7-495C-AD0B-0F690543A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C693F"/>
  </w:style>
  <w:style w:type="paragraph" w:styleId="Kop1">
    <w:name w:val="heading 1"/>
    <w:basedOn w:val="Standaard"/>
    <w:next w:val="Standaard"/>
    <w:link w:val="Kop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618BF"/>
  </w:style>
  <w:style w:type="paragraph" w:styleId="Voettekst">
    <w:name w:val="footer"/>
    <w:basedOn w:val="Standaard"/>
    <w:link w:val="Voet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618BF"/>
  </w:style>
  <w:style w:type="paragraph" w:styleId="Geenafstand">
    <w:name w:val="No Spacing"/>
    <w:uiPriority w:val="1"/>
    <w:qFormat/>
    <w:rsid w:val="00FC693F"/>
    <w:pPr>
      <w:spacing w:after="0" w:line="240" w:lineRule="auto"/>
    </w:pPr>
  </w:style>
  <w:style w:type="character" w:customStyle="1" w:styleId="Kop1Char">
    <w:name w:val="Kop 1 Char"/>
    <w:basedOn w:val="Standaardalinea-lettertype"/>
    <w:link w:val="Kop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ard"/>
    <w:next w:val="Standaard"/>
    <w:link w:val="Tite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jstalinea">
    <w:name w:val="List Paragraph"/>
    <w:basedOn w:val="Standaard"/>
    <w:uiPriority w:val="34"/>
    <w:qFormat/>
    <w:rsid w:val="00FC693F"/>
    <w:pPr>
      <w:ind w:left="720"/>
      <w:contextualSpacing/>
    </w:pPr>
  </w:style>
  <w:style w:type="paragraph" w:styleId="Plattetekst">
    <w:name w:val="Body Text"/>
    <w:basedOn w:val="Standaard"/>
    <w:link w:val="PlattetekstChar"/>
    <w:uiPriority w:val="99"/>
    <w:unhideWhenUsed/>
    <w:rsid w:val="00AA1D8D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AA1D8D"/>
  </w:style>
  <w:style w:type="paragraph" w:styleId="Plattetekst2">
    <w:name w:val="Body Text 2"/>
    <w:basedOn w:val="Standaard"/>
    <w:link w:val="Plattetekst2Char"/>
    <w:uiPriority w:val="99"/>
    <w:unhideWhenUsed/>
    <w:rsid w:val="00AA1D8D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rsid w:val="00AA1D8D"/>
  </w:style>
  <w:style w:type="paragraph" w:styleId="Plattetekst3">
    <w:name w:val="Body Text 3"/>
    <w:basedOn w:val="Standaard"/>
    <w:link w:val="Platteteks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rsid w:val="00AA1D8D"/>
    <w:rPr>
      <w:sz w:val="16"/>
      <w:szCs w:val="16"/>
    </w:rPr>
  </w:style>
  <w:style w:type="paragraph" w:styleId="Lijst">
    <w:name w:val="List"/>
    <w:basedOn w:val="Standaard"/>
    <w:uiPriority w:val="99"/>
    <w:unhideWhenUsed/>
    <w:rsid w:val="00AA1D8D"/>
    <w:pPr>
      <w:ind w:left="360" w:hanging="360"/>
      <w:contextualSpacing/>
    </w:pPr>
  </w:style>
  <w:style w:type="paragraph" w:styleId="Lijst2">
    <w:name w:val="List 2"/>
    <w:basedOn w:val="Standaard"/>
    <w:uiPriority w:val="99"/>
    <w:unhideWhenUsed/>
    <w:rsid w:val="00326F90"/>
    <w:pPr>
      <w:ind w:left="720" w:hanging="360"/>
      <w:contextualSpacing/>
    </w:pPr>
  </w:style>
  <w:style w:type="paragraph" w:styleId="Lijst3">
    <w:name w:val="List 3"/>
    <w:basedOn w:val="Standaard"/>
    <w:uiPriority w:val="99"/>
    <w:unhideWhenUsed/>
    <w:rsid w:val="00326F90"/>
    <w:pPr>
      <w:ind w:left="1080" w:hanging="360"/>
      <w:contextualSpacing/>
    </w:pPr>
  </w:style>
  <w:style w:type="paragraph" w:styleId="Lijstopsomteken">
    <w:name w:val="List Bullet"/>
    <w:basedOn w:val="Standaard"/>
    <w:uiPriority w:val="99"/>
    <w:unhideWhenUsed/>
    <w:rsid w:val="00326F90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unhideWhenUsed/>
    <w:rsid w:val="00326F90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unhideWhenUsed/>
    <w:rsid w:val="00326F90"/>
    <w:pPr>
      <w:numPr>
        <w:numId w:val="3"/>
      </w:numPr>
      <w:contextualSpacing/>
    </w:pPr>
  </w:style>
  <w:style w:type="paragraph" w:styleId="Lijstnummering">
    <w:name w:val="List Number"/>
    <w:basedOn w:val="Standaard"/>
    <w:uiPriority w:val="99"/>
    <w:unhideWhenUsed/>
    <w:rsid w:val="00326F90"/>
    <w:pPr>
      <w:numPr>
        <w:numId w:val="5"/>
      </w:numPr>
      <w:contextualSpacing/>
    </w:pPr>
  </w:style>
  <w:style w:type="paragraph" w:styleId="Lijstnummering2">
    <w:name w:val="List Number 2"/>
    <w:basedOn w:val="Standaard"/>
    <w:uiPriority w:val="99"/>
    <w:unhideWhenUsed/>
    <w:rsid w:val="0029639D"/>
    <w:pPr>
      <w:numPr>
        <w:numId w:val="6"/>
      </w:numPr>
      <w:contextualSpacing/>
    </w:pPr>
  </w:style>
  <w:style w:type="paragraph" w:styleId="Lijstnummering3">
    <w:name w:val="List Number 3"/>
    <w:basedOn w:val="Standaard"/>
    <w:uiPriority w:val="99"/>
    <w:unhideWhenUsed/>
    <w:rsid w:val="0029639D"/>
    <w:pPr>
      <w:numPr>
        <w:numId w:val="7"/>
      </w:numPr>
      <w:contextualSpacing/>
    </w:pPr>
  </w:style>
  <w:style w:type="paragraph" w:styleId="Lijstvoortzetting">
    <w:name w:val="List Continue"/>
    <w:basedOn w:val="Standaard"/>
    <w:uiPriority w:val="99"/>
    <w:unhideWhenUsed/>
    <w:rsid w:val="0029639D"/>
    <w:pPr>
      <w:spacing w:after="120"/>
      <w:ind w:left="360"/>
      <w:contextualSpacing/>
    </w:pPr>
  </w:style>
  <w:style w:type="paragraph" w:styleId="Lijstvoortzetting2">
    <w:name w:val="List Continue 2"/>
    <w:basedOn w:val="Standaard"/>
    <w:uiPriority w:val="99"/>
    <w:unhideWhenUsed/>
    <w:rsid w:val="0029639D"/>
    <w:pPr>
      <w:spacing w:after="120"/>
      <w:ind w:left="720"/>
      <w:contextualSpacing/>
    </w:pPr>
  </w:style>
  <w:style w:type="paragraph" w:styleId="Lijstvoortzetting3">
    <w:name w:val="List Continue 3"/>
    <w:basedOn w:val="Standaard"/>
    <w:uiPriority w:val="99"/>
    <w:unhideWhenUsed/>
    <w:rsid w:val="0029639D"/>
    <w:pPr>
      <w:spacing w:after="120"/>
      <w:ind w:left="1080"/>
      <w:contextualSpacing/>
    </w:pPr>
  </w:style>
  <w:style w:type="paragraph" w:styleId="Macrotekst">
    <w:name w:val="macro"/>
    <w:link w:val="Macroteks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rsid w:val="0029639D"/>
    <w:rPr>
      <w:rFonts w:ascii="Courier" w:hAnsi="Courier"/>
      <w:sz w:val="20"/>
      <w:szCs w:val="20"/>
    </w:rPr>
  </w:style>
  <w:style w:type="paragraph" w:styleId="Citaat">
    <w:name w:val="Quote"/>
    <w:basedOn w:val="Standaard"/>
    <w:next w:val="Standaard"/>
    <w:link w:val="CitaatChar"/>
    <w:uiPriority w:val="29"/>
    <w:qFormat/>
    <w:rsid w:val="00FC693F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FC693F"/>
    <w:rPr>
      <w:i/>
      <w:iCs/>
      <w:color w:val="000000" w:themeColor="text1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FC693F"/>
    <w:rPr>
      <w:b/>
      <w:bCs/>
    </w:rPr>
  </w:style>
  <w:style w:type="character" w:styleId="Nadruk">
    <w:name w:val="Emphasis"/>
    <w:basedOn w:val="Standaardalinea-lettertype"/>
    <w:uiPriority w:val="20"/>
    <w:qFormat/>
    <w:rsid w:val="00FC693F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C693F"/>
    <w:rPr>
      <w:b/>
      <w:bCs/>
      <w:i/>
      <w:iCs/>
      <w:color w:val="4F81BD" w:themeColor="accent1"/>
    </w:rPr>
  </w:style>
  <w:style w:type="character" w:styleId="Subtielebenadrukking">
    <w:name w:val="Subtle Emphasis"/>
    <w:basedOn w:val="Standaardalinea-lettertype"/>
    <w:uiPriority w:val="19"/>
    <w:qFormat/>
    <w:rsid w:val="00FC693F"/>
    <w:rPr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C693F"/>
    <w:rPr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C693F"/>
    <w:rPr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C693F"/>
    <w:rPr>
      <w:b/>
      <w:bCs/>
      <w:smallCaps/>
      <w:spacing w:val="5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C693F"/>
    <w:pPr>
      <w:outlineLvl w:val="9"/>
    </w:pPr>
  </w:style>
  <w:style w:type="table" w:styleId="Tabelraster">
    <w:name w:val="Table Grid"/>
    <w:basedOn w:val="Standaardtab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chtearcering">
    <w:name w:val="Light Shading"/>
    <w:basedOn w:val="Standaardtab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chtearcering-accent3">
    <w:name w:val="Light Shading Accent 3"/>
    <w:basedOn w:val="Standaardtab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chtearcering-accent4">
    <w:name w:val="Light Shading Accent 4"/>
    <w:basedOn w:val="Standaardtab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chtearcering-accent5">
    <w:name w:val="Light Shading Accent 5"/>
    <w:basedOn w:val="Standaardtab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chtelijst">
    <w:name w:val="Light List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chtelijst-accent2">
    <w:name w:val="Light List Accent 2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chtelijst-accent3">
    <w:name w:val="Light List Accent 3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chtelijst-accent4">
    <w:name w:val="Light List Accent 4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chtelijst-accent5">
    <w:name w:val="Light List Accent 5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chtelijst-accent6">
    <w:name w:val="Light List Accent 6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chtraster">
    <w:name w:val="Light Grid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chtraster-accent2">
    <w:name w:val="Light Grid Accent 2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chtraster-accent3">
    <w:name w:val="Light Grid Accent 3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chtraster-accent4">
    <w:name w:val="Light Grid Accent 4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chtraster-accent5">
    <w:name w:val="Light Grid Accent 5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chtraster-accent6">
    <w:name w:val="Light Grid Accent 6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Gemiddeldearcering1">
    <w:name w:val="Medium Shading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Gemiddeldelijst1-accent2">
    <w:name w:val="Medium List 1 Accent 2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Gemiddeldelijst1-accent3">
    <w:name w:val="Medium List 1 Accent 3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Gemiddeldelijst1-accent4">
    <w:name w:val="Medium List 1 Accent 4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Gemiddeldelijst1-accent5">
    <w:name w:val="Medium List 1 Accent 5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Gemiddeldelijst1-accent6">
    <w:name w:val="Medium List 1 Accent 6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Gemiddeldelijst2">
    <w:name w:val="Medium Lis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raster1">
    <w:name w:val="Medium Grid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emiddeldraster1-accent2">
    <w:name w:val="Medium Grid 1 Accent 2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emiddeldraster1-accent3">
    <w:name w:val="Medium Grid 1 Accent 3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emiddeldraster1-accent4">
    <w:name w:val="Medium Grid 1 Accent 4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emiddeldraster1-accent5">
    <w:name w:val="Medium Grid 1 Accent 5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emiddeldraster1-accent6">
    <w:name w:val="Medium Grid 1 Accent 6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emiddeldraster2">
    <w:name w:val="Medium Grid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emiddeldraster3-accent2">
    <w:name w:val="Medium Grid 3 Accent 2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emiddeldraster3-accent3">
    <w:name w:val="Medium Grid 3 Accent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emiddeldraster3-accent4">
    <w:name w:val="Medium Grid 3 Accent 4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emiddeldraster3-accent5">
    <w:name w:val="Medium Grid 3 Accent 5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emiddeldraster3-accent6">
    <w:name w:val="Medium Grid 3 Accent 6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onkerelijst">
    <w:name w:val="Dark List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onkerelijst-accent2">
    <w:name w:val="Dark List Accent 2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onkerelijst-accent3">
    <w:name w:val="Dark List Accent 3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onkerelijst-accent4">
    <w:name w:val="Dark List Accent 4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onkerelijst-accent5">
    <w:name w:val="Dark List Accent 5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onkerelijst-accent6">
    <w:name w:val="Dark List Accent 6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leurrijkearcering">
    <w:name w:val="Colorful Shading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earcering-accent4">
    <w:name w:val="Colorful Shading Accent 4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leurrijkelijst-accent2">
    <w:name w:val="Colorful List Accent 2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leurrijkelijst-accent3">
    <w:name w:val="Colorful List Accent 3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leurrijkelijst-accent4">
    <w:name w:val="Colorful List Accent 4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leurrijkelijst-accent5">
    <w:name w:val="Colorful List Accent 5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leurrijkelijst-accent6">
    <w:name w:val="Colorful List Accent 6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leurrijkraster">
    <w:name w:val="Colorful Grid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leurrijkraster-accent2">
    <w:name w:val="Colorful Grid Accent 2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leurrijkraster-accent3">
    <w:name w:val="Colorful Grid Accent 3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raster-accent4">
    <w:name w:val="Colorful Grid Accent 4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leurrijkraster-accent5">
    <w:name w:val="Colorful Grid Accent 5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leurrijkraster-accent6">
    <w:name w:val="Colorful Grid Accent 6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8D25EBD740F8469C9C435966718E3D" ma:contentTypeVersion="4" ma:contentTypeDescription="Een nieuw document maken." ma:contentTypeScope="" ma:versionID="f82adc37938fb07174d0c5389e39ab50">
  <xsd:schema xmlns:xsd="http://www.w3.org/2001/XMLSchema" xmlns:xs="http://www.w3.org/2001/XMLSchema" xmlns:p="http://schemas.microsoft.com/office/2006/metadata/properties" xmlns:ns2="764d1e5e-178d-427b-b21e-4a358d105a1b" targetNamespace="http://schemas.microsoft.com/office/2006/metadata/properties" ma:root="true" ma:fieldsID="dcc377018b7fbe6d2d48e51cedbec61b" ns2:_="">
    <xsd:import namespace="764d1e5e-178d-427b-b21e-4a358d105a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4d1e5e-178d-427b-b21e-4a358d105a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F6D9F9-13DE-43B1-A8C2-6680C4744F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4d1e5e-178d-427b-b21e-4a358d105a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95AEEC-6D5B-49F4-A258-CB643366C7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E7F9EC-F927-495A-919E-E07C340AE892}">
  <ds:schemaRefs>
    <ds:schemaRef ds:uri="http://www.w3.org/XML/1998/namespace"/>
    <ds:schemaRef ds:uri="http://purl.org/dc/dcmitype/"/>
    <ds:schemaRef ds:uri="http://schemas.microsoft.com/office/infopath/2007/PartnerControls"/>
    <ds:schemaRef ds:uri="http://schemas.microsoft.com/office/2006/documentManagement/types"/>
    <ds:schemaRef ds:uri="764d1e5e-178d-427b-b21e-4a358d105a1b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555</Characters>
  <Application>Microsoft Office Word</Application>
  <DocSecurity>0</DocSecurity>
  <Lines>4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Zuiden, Erik van</cp:lastModifiedBy>
  <cp:revision>2</cp:revision>
  <dcterms:created xsi:type="dcterms:W3CDTF">2025-02-18T08:41:00Z</dcterms:created>
  <dcterms:modified xsi:type="dcterms:W3CDTF">2025-02-18T08:41:00Z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0x010100148D25EBD740F8469C9C435966718E3D</vt:lpwstr>
  </property>
</Properties>
</file>